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3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中医（定向）211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9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乔飞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李亚群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乔飞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李亚群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社区康复与保健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崔梦迪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 泰州-J2-316  王亚玲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 泰州-J2-316  李子贇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张浩宇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王亚玲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李亚群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社区康复与保健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崔梦迪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 泰州-J2-316  王亚玲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泰州-J2-316  李子贇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张浩宇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王亚玲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张舒晨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朱时纯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左文婷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 泰州-J3-213  朱垚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 泰州-J3-213  金路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(2学时)  泰州-J3-213  冯哲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泰州-J3-213  李柳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 泰州-J3-213  周静汶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泰州-J3-213  徐平圆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张舒晨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朱时纯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左文婷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 泰州-J3-213  朱垚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 泰州-J3-213  金路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(1学时)  泰州-J3-213  冯哲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(1学时)  泰州-J3-213  李柳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(1学时)  泰州-J3-213  周静汶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 泰州-J3-213  徐平圆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